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>Ganzes Haus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2604334" name="019fade8-51c2-7c66-ae86-def53668e1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102664" name="019fade8-51c2-7c66-ae86-def53668e14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6183570" name="019fadea-155c-7858-8c8b-765d78f182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97479" name="019fadea-155c-7858-8c8b-765d78f182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5527210" name="019fadec-a183-7347-89b8-407065fe32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557640" name="019fadec-a183-7347-89b8-407065fe32f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9315608" name="019fadee-04ba-7f2c-8a56-febb620701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5361402" name="019fadee-04ba-7f2c-8a56-febb620701b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2207551" name="019fadee-c130-7ae0-8433-1258252868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384050" name="019fadee-c130-7ae0-8433-1258252868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und 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911633" name="019fae0e-1cc5-716a-ae18-deb9e22c2e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693701" name="019fae0e-1cc5-716a-ae18-deb9e22c2e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4030512" name="019fadef-462f-7d71-93f8-101e6be789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213180" name="019fadef-462f-7d71-93f8-101e6be7895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6423186" name="019fae0d-0767-7149-8e26-1b58a9d6a1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870317" name="019fae0d-0767-7149-8e26-1b58a9d6a1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3140185" name="019fadef-fee6-7c9d-908d-ff3ade68ef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87345" name="019fadef-fee6-7c9d-908d-ff3ade68ef9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3700314" name="019fadf0-d4a2-79c1-b52d-0aac97e3c2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405515" name="019fadf0-d4a2-79c1-b52d-0aac97e3c2f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6806205" name="019fadf1-a65f-7fe9-b32e-93ef6ac340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859125" name="019fadf1-a65f-7fe9-b32e-93ef6ac340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005168" name="019fae08-d454-7a68-b7f9-34671df1f4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476128" name="019fae08-d454-7a68-b7f9-34671df1f4a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5560362" name="019fae0b-5cb9-7b98-b859-9a36e4e1fe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455206" name="019fae0b-5cb9-7b98-b859-9a36e4e1feb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und Treppe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440921" name="019fadf1-f3ff-7b1c-a0e0-54ea44e058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1572927" name="019fadf1-f3ff-7b1c-a0e0-54ea44e0585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Elektrotableau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5088779" name="019fadf2-b8d6-7c6e-8397-d06082bf44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0268959" name="019fadf2-b8d6-7c6e-8397-d06082bf448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Heizsystem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6801907" name="019fae10-9497-7d63-b8b6-43671535c6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7774952" name="019fae10-9497-7d63-b8b6-43671535c67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Wasserleitungen 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4132298" name="019fae12-0c6d-7bb4-8a3f-740a76c788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35094" name="019fae12-0c6d-7bb4-8a3f-740a76c7883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ganzes Haus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7721457" name="019fae23-a33b-7a03-8781-f63fd09ea7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691509" name="019fae23-a33b-7a03-8781-f63fd09ea7e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